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</w:tc>
        <w:tc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Fehsterkitt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797333" name="019f3726-1ef9-70ed-be93-c4880a25ef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7536309" name="019f3726-1ef9-70ed-be93-c4880a25ef1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63852058" name="019f372a-620a-7b3e-b872-d77c74950a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4766458" name="019f372a-620a-7b3e-b872-d77c74950a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70649057" name="019f372b-db4b-7576-b3c7-4a15f65d5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943289" name="019f372b-db4b-7576-b3c7-4a15f65d5f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Gartenhaus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04674638" name="019f372d-f1c6-73e4-b0de-3fdf764e02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60157960" name="019f372d-f1c6-73e4-b0de-3fdf764e02a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